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163010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685550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8261497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542910" name="019f173d-259c-7b9e-86a1-9441b12ec7f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1670866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449555" name="019f174a-10a5-7a50-b8dc-912ca965b5e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5063038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633287" name="019f175d-d30d-74d3-b9f2-aab77287108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526147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835480" name="019f176a-98e9-7053-9afc-b1a14a8d0b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921060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673016" name="019f1780-8fb6-74b0-83d6-752bb740f82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197123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352874" name="019f179a-e5bb-77b6-8641-5a89a0b3379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5391305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383680" name="019f17a0-c4a9-7858-9531-8258eb86fc8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9709616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268138" name="019f17da-c622-7996-911f-50e753a7ce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309310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22098" name="019f172a-5843-78f1-a500-e49b30abba5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736644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439760" name="019f173e-0119-747e-b089-20290dcb7d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475198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203444" name="019f174a-dfda-70d0-83b1-b4f1fbd77dc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609180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858157" name="019f1760-5a1a-7f45-865b-f050866f47c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9194700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105360" name="019f176b-bc8d-7271-815d-cdf04af490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313891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070281" name="019f1781-4dee-7e42-9e3e-84957733b6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8667432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17544" name="019f179c-986b-7f82-9b48-ec75c56f5fc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483679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082346" name="019f17a4-b8e4-7b40-9089-c51ba388138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7216429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722758" name="019f17db-b889-70b5-b544-1f652ffd880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Cheminèe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540376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327606" name="019f172b-4fba-7692-93f1-7fbaf060d53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3064010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520658" name="019f173e-ad5c-75d1-8a9b-0ea1f2b746d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277600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00784" name="019f174b-669a-76b4-9e86-b3b97a404b8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7418779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909852" name="019f175e-8b05-708c-a86a-d5ed9158e8a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046788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238302" name="019f176c-5df9-7d9a-ba2b-b04c95921fa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2338851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500121" name="019f1781-b804-776c-9c17-78fb2e61309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342413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671371" name="019f179b-f6f2-73cf-97ca-91dafa6b4a6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497896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159979" name="019f17a4-21cf-7117-8e4a-e3e84f5a27e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75. WHG. rechts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634867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96936" name="019f17dc-42e4-7e48-b633-42be341ff76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9816620" name="019f1731-1f1b-77d0-b4ae-c26e26f8e0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170329" name="019f1731-1f1b-77d0-b4ae-c26e26f8e0f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Wurde versiegelt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4588959" name="019f1743-bb3e-7793-aba4-2b6419020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942350" name="019f1743-bb3e-7793-aba4-2b6419020aa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620483" name="019f17be-2ec9-7fe5-ace6-789501a3f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619806" name="019f17be-2ec9-7fe5-ace6-789501a3f64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657115" name="019f17c0-df28-7144-bdf3-b5a99c4691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480671" name="019f17c0-df28-7144-bdf3-b5a99c4691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2207766" name="019f1754-5b3c-7891-ab2b-99b823110c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462877" name="019f1754-5b3c-7891-ab2b-99b823110c7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599193" name="019f176f-9aa6-74ef-b845-65f0b36e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02730" name="019f176f-9aa6-74ef-b845-65f0b36ee66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2b.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033266" name="019f1775-7c68-79a2-8f12-964d59a1be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805426" name="019f1775-7c68-79a2-8f12-964d59a1be8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686365" name="019f1791-9238-7b57-88b2-a20e5fa3b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395308" name="019f1791-9238-7b57-88b2-a20e5fa3b7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4. WHG.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Asbestschnüre/ Putz / 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nicht zu Hause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75. WHG. Seiteneingang </w:t>
            </w:r>
          </w:p>
          <w:p>
            <w:pPr>
              <w:spacing w:before="0" w:after="0" w:line="240" w:lineRule="auto"/>
            </w:pPr>
            <w:r>
              <w:t>EG.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0471821" name="019f17ca-5c54-7746-8e23-4e9a42212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87139" name="019f17ca-5c54-7746-8e23-4e9a42212fe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